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7209" w14:textId="77777777" w:rsidR="00F717D2" w:rsidRDefault="00000000">
      <w:pPr>
        <w:pStyle w:val="Heading1"/>
        <w:rPr>
          <w:color w:val="auto"/>
        </w:rPr>
      </w:pPr>
      <w:r w:rsidRPr="00766D32">
        <w:rPr>
          <w:color w:val="auto"/>
        </w:rPr>
        <w:t>COMMONWEALTH OF KENTUCKY</w:t>
      </w:r>
      <w:r w:rsidRPr="00766D32">
        <w:rPr>
          <w:color w:val="auto"/>
        </w:rPr>
        <w:br/>
        <w:t>MARION DISTRICT COURT</w:t>
      </w:r>
      <w:r w:rsidRPr="00766D32">
        <w:rPr>
          <w:color w:val="auto"/>
        </w:rPr>
        <w:br/>
        <w:t>MARION COUNTY</w:t>
      </w:r>
    </w:p>
    <w:p w14:paraId="60ACE343" w14:textId="77777777" w:rsidR="00766D32" w:rsidRPr="00766D32" w:rsidRDefault="00766D32" w:rsidP="00766D32"/>
    <w:p w14:paraId="2EFDA4E7" w14:textId="77777777" w:rsidR="00F717D2" w:rsidRPr="00766D32" w:rsidRDefault="00000000">
      <w:r w:rsidRPr="00766D32">
        <w:t>COMMONWEALTH OF KENTUCKY</w:t>
      </w:r>
      <w:r w:rsidRPr="00766D32">
        <w:br/>
        <w:t>Plaintiff</w:t>
      </w:r>
      <w:r w:rsidRPr="00766D32">
        <w:br/>
      </w:r>
      <w:r w:rsidRPr="00766D32">
        <w:br/>
        <w:t>v.</w:t>
      </w:r>
      <w:r w:rsidRPr="00766D32">
        <w:br/>
      </w:r>
      <w:r w:rsidRPr="00766D32">
        <w:br/>
        <w:t>[YOUR FULL NAME]</w:t>
      </w:r>
      <w:r w:rsidRPr="00766D32">
        <w:br/>
        <w:t>Defendant</w:t>
      </w:r>
      <w:r w:rsidRPr="00766D32">
        <w:br/>
      </w:r>
      <w:r w:rsidRPr="00766D32">
        <w:br/>
        <w:t>Case No(s).: ___________________</w:t>
      </w:r>
      <w:r w:rsidRPr="00766D32">
        <w:br/>
      </w:r>
    </w:p>
    <w:p w14:paraId="53ABFF78" w14:textId="77777777" w:rsidR="00F717D2" w:rsidRDefault="00000000">
      <w:pPr>
        <w:pStyle w:val="Heading2"/>
        <w:rPr>
          <w:color w:val="auto"/>
        </w:rPr>
      </w:pPr>
      <w:r w:rsidRPr="00766D32">
        <w:rPr>
          <w:color w:val="auto"/>
        </w:rPr>
        <w:t>MOTION FOR CONTINUANCE</w:t>
      </w:r>
    </w:p>
    <w:p w14:paraId="41C277AD" w14:textId="77777777" w:rsidR="00766D32" w:rsidRPr="00766D32" w:rsidRDefault="00766D32" w:rsidP="00766D32"/>
    <w:p w14:paraId="0874785D" w14:textId="77777777" w:rsidR="00F717D2" w:rsidRPr="00766D32" w:rsidRDefault="00000000">
      <w:r w:rsidRPr="00766D32">
        <w:t>Comes now the Defendant, [Your Full Name], appearing pro per, and respectfully moves this Honorable Court for a continuance of the currently scheduled trial date, and in support thereof states as follows:</w:t>
      </w:r>
      <w:r w:rsidRPr="00766D32">
        <w:br/>
      </w:r>
    </w:p>
    <w:p w14:paraId="773A2C1F" w14:textId="77777777" w:rsidR="00F717D2" w:rsidRPr="00766D32" w:rsidRDefault="00000000">
      <w:r w:rsidRPr="00766D32">
        <w:t>1. The Defendant is currently scheduled for trial on [current trial date] in the above-captioned matter.</w:t>
      </w:r>
    </w:p>
    <w:p w14:paraId="0DBBA524" w14:textId="77777777" w:rsidR="00F717D2" w:rsidRPr="00766D32" w:rsidRDefault="00000000">
      <w:r w:rsidRPr="00766D32">
        <w:t>2. The Defendant is appearing pro per and is therefore solely responsible for understanding court procedures, evidentiary rules, and trial preparation.</w:t>
      </w:r>
    </w:p>
    <w:p w14:paraId="72BAFD90" w14:textId="77777777" w:rsidR="00F717D2" w:rsidRPr="00766D32" w:rsidRDefault="00000000">
      <w:r w:rsidRPr="00766D32">
        <w:t>3. The Defendant has had insufficient time to adequately prepare for trial, including but not limited to reviewing applicable statutes and case law, preparing evidentiary materials and exhibits, preparing witness examination, and understanding the Kentucky Rules of Criminal Procedure and Evidence.</w:t>
      </w:r>
    </w:p>
    <w:p w14:paraId="0A9E72F4" w14:textId="77777777" w:rsidR="00F717D2" w:rsidRPr="00766D32" w:rsidRDefault="00000000">
      <w:r w:rsidRPr="00766D32">
        <w:t>4. Proceeding to trial without adequate preparation would substantially prejudice the Defendant and impair the Defendant’s ability to meaningfully exercise constitutional rights to due process and a fair trial.</w:t>
      </w:r>
    </w:p>
    <w:p w14:paraId="7BACB502" w14:textId="77777777" w:rsidR="00F717D2" w:rsidRPr="00766D32" w:rsidRDefault="00000000">
      <w:r w:rsidRPr="00766D32">
        <w:t>5. This request is made in good faith and not for purposes of delay.</w:t>
      </w:r>
    </w:p>
    <w:p w14:paraId="2BA8FAAD" w14:textId="77777777" w:rsidR="00F717D2" w:rsidRPr="00766D32" w:rsidRDefault="00000000">
      <w:r w:rsidRPr="00766D32">
        <w:t>6. Granting a brief continuance will not unduly prejudice the Commonwealth and will serve the interests of justice.</w:t>
      </w:r>
    </w:p>
    <w:p w14:paraId="0CA57686" w14:textId="77777777" w:rsidR="00F717D2" w:rsidRPr="00766D32" w:rsidRDefault="00000000">
      <w:r w:rsidRPr="00766D32">
        <w:lastRenderedPageBreak/>
        <w:t>7. This is the Defendant’s [first / second] request for a continuance in this matter.</w:t>
      </w:r>
    </w:p>
    <w:p w14:paraId="42C0A495" w14:textId="77777777" w:rsidR="00F717D2" w:rsidRPr="00766D32" w:rsidRDefault="00000000">
      <w:pPr>
        <w:pStyle w:val="Heading2"/>
        <w:rPr>
          <w:color w:val="auto"/>
        </w:rPr>
      </w:pPr>
      <w:r w:rsidRPr="00766D32">
        <w:rPr>
          <w:color w:val="auto"/>
        </w:rPr>
        <w:t>WHEREFORE</w:t>
      </w:r>
    </w:p>
    <w:p w14:paraId="7376C0EB" w14:textId="77777777" w:rsidR="00F717D2" w:rsidRPr="00766D32" w:rsidRDefault="00000000">
      <w:r w:rsidRPr="00766D32">
        <w:t>The Defendant respectfully requests that this Honorable Court grant a continuance of reasonable length, reset the trial date, and grant such other and further relief as the Court deems just and proper.</w:t>
      </w:r>
      <w:r w:rsidRPr="00766D32">
        <w:br/>
      </w:r>
    </w:p>
    <w:p w14:paraId="2DD3DA94" w14:textId="77777777" w:rsidR="00F717D2" w:rsidRPr="00766D32" w:rsidRDefault="00000000">
      <w:r w:rsidRPr="00766D32">
        <w:t>Respectfully submitted,</w:t>
      </w:r>
      <w:r w:rsidRPr="00766D32">
        <w:br/>
      </w:r>
      <w:r w:rsidRPr="00766D32">
        <w:br/>
        <w:t>______________________________</w:t>
      </w:r>
      <w:r w:rsidRPr="00766D32">
        <w:br/>
        <w:t>[Your Full Name]</w:t>
      </w:r>
      <w:r w:rsidRPr="00766D32">
        <w:br/>
        <w:t>Defendant, Pro Per</w:t>
      </w:r>
      <w:r w:rsidRPr="00766D32">
        <w:br/>
        <w:t>[Mailing Address]</w:t>
      </w:r>
      <w:r w:rsidRPr="00766D32">
        <w:br/>
        <w:t>[City, State, ZIP]</w:t>
      </w:r>
      <w:r w:rsidRPr="00766D32">
        <w:br/>
        <w:t>[Phone Number]</w:t>
      </w:r>
      <w:r w:rsidRPr="00766D32">
        <w:br/>
        <w:t>[Email (if any)]</w:t>
      </w:r>
      <w:r w:rsidRPr="00766D32">
        <w:br/>
      </w:r>
    </w:p>
    <w:p w14:paraId="33752620" w14:textId="77777777" w:rsidR="00F717D2" w:rsidRPr="00766D32" w:rsidRDefault="00000000">
      <w:pPr>
        <w:pStyle w:val="Heading2"/>
        <w:rPr>
          <w:color w:val="auto"/>
        </w:rPr>
      </w:pPr>
      <w:r w:rsidRPr="00766D32">
        <w:rPr>
          <w:color w:val="auto"/>
        </w:rPr>
        <w:t>CERTIFICATE OF SERVICE</w:t>
      </w:r>
    </w:p>
    <w:p w14:paraId="3044629B" w14:textId="77777777" w:rsidR="00F717D2" w:rsidRPr="00766D32" w:rsidRDefault="00000000">
      <w:r w:rsidRPr="00766D32">
        <w:t>I hereby certify that a true and correct copy of the foregoing Motion for Continuance was served upon the Marion County Attorney’s Office on this ___ day of __________, 20___, by ☐ hand delivery ☐ U.S. Mail ☐ electronic means.</w:t>
      </w:r>
      <w:r w:rsidRPr="00766D32">
        <w:br/>
      </w:r>
      <w:r w:rsidRPr="00766D32">
        <w:br/>
        <w:t>______________________________</w:t>
      </w:r>
      <w:r w:rsidRPr="00766D32">
        <w:br/>
        <w:t>[Your Full Name]</w:t>
      </w:r>
    </w:p>
    <w:sectPr w:rsidR="00F717D2" w:rsidRPr="00766D3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22551365">
    <w:abstractNumId w:val="8"/>
  </w:num>
  <w:num w:numId="2" w16cid:durableId="1535967324">
    <w:abstractNumId w:val="6"/>
  </w:num>
  <w:num w:numId="3" w16cid:durableId="1655183150">
    <w:abstractNumId w:val="5"/>
  </w:num>
  <w:num w:numId="4" w16cid:durableId="993141570">
    <w:abstractNumId w:val="4"/>
  </w:num>
  <w:num w:numId="5" w16cid:durableId="1611354799">
    <w:abstractNumId w:val="7"/>
  </w:num>
  <w:num w:numId="6" w16cid:durableId="1455828801">
    <w:abstractNumId w:val="3"/>
  </w:num>
  <w:num w:numId="7" w16cid:durableId="967004995">
    <w:abstractNumId w:val="2"/>
  </w:num>
  <w:num w:numId="8" w16cid:durableId="1933902142">
    <w:abstractNumId w:val="1"/>
  </w:num>
  <w:num w:numId="9" w16cid:durableId="1312783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766D32"/>
    <w:rsid w:val="007F42E5"/>
    <w:rsid w:val="00AA1D8D"/>
    <w:rsid w:val="00B47730"/>
    <w:rsid w:val="00CB0664"/>
    <w:rsid w:val="00F717D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AE29D4"/>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2025-12-17T14:06:00Z</dcterms:created>
  <dcterms:modified xsi:type="dcterms:W3CDTF">2025-12-17T14:06:00Z</dcterms:modified>
  <cp:category/>
</cp:coreProperties>
</file>